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D35CF" w14:textId="365764DE" w:rsidR="009208B4" w:rsidRPr="002E7AF2" w:rsidRDefault="009208B4" w:rsidP="009208B4">
      <w:pPr>
        <w:pStyle w:val="BijlageGenummerdKop"/>
        <w:numPr>
          <w:ilvl w:val="0"/>
          <w:numId w:val="0"/>
        </w:numPr>
        <w:ind w:left="-1134" w:firstLine="1134"/>
        <w:rPr>
          <w:color w:val="000000"/>
        </w:rPr>
      </w:pPr>
      <w:bookmarkStart w:id="0" w:name="_Toc231392028"/>
      <w:bookmarkStart w:id="1" w:name="_Toc232580350"/>
      <w:bookmarkStart w:id="2" w:name="_Toc232582939"/>
      <w:bookmarkStart w:id="3" w:name="_Toc232586989"/>
      <w:bookmarkStart w:id="4" w:name="bwBijlageA_NO"/>
      <w:r>
        <w:rPr>
          <w:color w:val="000000"/>
        </w:rPr>
        <w:t xml:space="preserve">Bijlage A </w:t>
      </w:r>
      <w:r w:rsidRPr="002E7AF2">
        <w:rPr>
          <w:color w:val="000000"/>
        </w:rPr>
        <w:t>Aanmeldingsformulier</w:t>
      </w:r>
      <w:bookmarkStart w:id="5" w:name="_Toc175217879"/>
      <w:bookmarkStart w:id="6" w:name="_Toc175219184"/>
      <w:bookmarkStart w:id="7" w:name="_Toc175220935"/>
      <w:bookmarkStart w:id="8" w:name="_Toc179535221"/>
      <w:bookmarkStart w:id="9" w:name="_Toc179536361"/>
      <w:bookmarkStart w:id="10" w:name="_Toc179536997"/>
      <w:bookmarkStart w:id="11" w:name="_Toc179537694"/>
      <w:bookmarkStart w:id="12" w:name="_Toc179549540"/>
      <w:bookmarkStart w:id="13" w:name="_Toc179550445"/>
      <w:bookmarkStart w:id="14" w:name="_Toc179550951"/>
      <w:bookmarkStart w:id="15" w:name="_Toc179551240"/>
      <w:bookmarkStart w:id="16" w:name="_Toc179551319"/>
      <w:bookmarkStart w:id="17" w:name="_Toc179551501"/>
      <w:bookmarkStart w:id="18" w:name="_Toc179551828"/>
      <w:bookmarkStart w:id="19" w:name="_Toc179552521"/>
      <w:bookmarkStart w:id="20" w:name="_Toc179558907"/>
      <w:bookmarkStart w:id="21" w:name="_Toc179558971"/>
      <w:bookmarkStart w:id="22" w:name="_Toc179559301"/>
      <w:bookmarkStart w:id="23" w:name="_Toc179560616"/>
      <w:bookmarkStart w:id="24" w:name="_Toc179560893"/>
      <w:bookmarkStart w:id="25" w:name="_Toc179563822"/>
      <w:bookmarkStart w:id="26" w:name="_Toc181001838"/>
      <w:bookmarkStart w:id="27" w:name="_Toc181002484"/>
      <w:bookmarkStart w:id="28" w:name="_Toc181002736"/>
      <w:bookmarkStart w:id="29" w:name="_Toc181003090"/>
      <w:bookmarkStart w:id="30" w:name="_Toc181003401"/>
      <w:bookmarkStart w:id="31" w:name="_Toc181004080"/>
      <w:bookmarkStart w:id="32" w:name="_Toc181004144"/>
      <w:bookmarkStart w:id="33" w:name="_Toc181004793"/>
      <w:bookmarkStart w:id="34" w:name="_Toc181004857"/>
      <w:bookmarkStart w:id="35" w:name="_Toc181005080"/>
      <w:bookmarkStart w:id="36" w:name="_Toc181005144"/>
      <w:bookmarkStart w:id="37" w:name="_Toc181006111"/>
      <w:bookmarkStart w:id="38" w:name="_Toc181006175"/>
      <w:bookmarkStart w:id="39" w:name="_Toc181006315"/>
      <w:bookmarkStart w:id="40" w:name="_Toc181006427"/>
      <w:bookmarkStart w:id="41" w:name="_Toc181006491"/>
      <w:bookmarkStart w:id="42" w:name="_Toc181006555"/>
      <w:bookmarkStart w:id="43" w:name="_Toc181006637"/>
      <w:bookmarkStart w:id="44" w:name="_Toc181006701"/>
      <w:bookmarkStart w:id="45" w:name="_Toc181006765"/>
      <w:bookmarkStart w:id="46" w:name="_Toc181006842"/>
      <w:bookmarkStart w:id="47" w:name="_Toc181006906"/>
      <w:bookmarkStart w:id="48" w:name="_Toc181006970"/>
      <w:bookmarkStart w:id="49" w:name="_Toc181007538"/>
      <w:bookmarkStart w:id="50" w:name="_Toc181008051"/>
      <w:bookmarkStart w:id="51" w:name="_Toc181008115"/>
      <w:bookmarkStart w:id="52" w:name="_Toc181008179"/>
      <w:bookmarkStart w:id="53" w:name="_Toc181008243"/>
      <w:bookmarkStart w:id="54" w:name="_Toc181008578"/>
      <w:bookmarkStart w:id="55" w:name="_Toc181008747"/>
      <w:bookmarkStart w:id="56" w:name="_Toc181008811"/>
      <w:bookmarkStart w:id="57" w:name="_Toc181008875"/>
      <w:bookmarkStart w:id="58" w:name="_Toc181008939"/>
      <w:bookmarkStart w:id="59" w:name="_Toc181009003"/>
      <w:bookmarkStart w:id="60" w:name="_Toc181009067"/>
      <w:bookmarkStart w:id="61" w:name="_Toc181009370"/>
      <w:bookmarkStart w:id="62" w:name="_Toc181009485"/>
      <w:bookmarkStart w:id="63" w:name="_Toc181009593"/>
      <w:bookmarkStart w:id="64" w:name="_Toc181009812"/>
      <w:bookmarkStart w:id="65" w:name="_Toc181009876"/>
      <w:bookmarkStart w:id="66" w:name="_Toc181010083"/>
      <w:bookmarkStart w:id="67" w:name="_Toc181010147"/>
      <w:bookmarkStart w:id="68" w:name="_Toc181010211"/>
      <w:bookmarkStart w:id="69" w:name="_Toc181011103"/>
      <w:bookmarkStart w:id="70" w:name="_Toc181011259"/>
      <w:bookmarkStart w:id="71" w:name="_Toc181011444"/>
      <w:bookmarkStart w:id="72" w:name="_Toc181012309"/>
      <w:bookmarkStart w:id="73" w:name="_Toc181012373"/>
      <w:bookmarkStart w:id="74" w:name="_Toc181012437"/>
      <w:bookmarkStart w:id="75" w:name="_Toc181012517"/>
      <w:bookmarkStart w:id="76" w:name="_Toc181012581"/>
      <w:bookmarkStart w:id="77" w:name="_Toc181012645"/>
      <w:bookmarkStart w:id="78" w:name="_Toc181012709"/>
      <w:bookmarkStart w:id="79" w:name="_Toc181019619"/>
      <w:bookmarkStart w:id="80" w:name="_Toc181635423"/>
      <w:bookmarkStart w:id="81" w:name="_Toc181635990"/>
      <w:bookmarkStart w:id="82" w:name="_Toc181636048"/>
      <w:bookmarkStart w:id="83" w:name="_Toc181636137"/>
      <w:bookmarkStart w:id="84" w:name="_Toc181636195"/>
      <w:bookmarkStart w:id="85" w:name="_Toc181636333"/>
      <w:bookmarkStart w:id="86" w:name="_Toc181636402"/>
      <w:bookmarkStart w:id="87" w:name="_Toc181636466"/>
      <w:bookmarkStart w:id="88" w:name="_Toc181636524"/>
      <w:bookmarkStart w:id="89" w:name="_Toc181636659"/>
      <w:bookmarkStart w:id="90" w:name="_Toc181693843"/>
      <w:bookmarkStart w:id="91" w:name="_Toc181693980"/>
      <w:bookmarkStart w:id="92" w:name="_Toc181694158"/>
      <w:bookmarkStart w:id="93" w:name="_Toc181694298"/>
      <w:bookmarkStart w:id="94" w:name="_Toc181877910"/>
      <w:bookmarkStart w:id="95" w:name="_Toc181878068"/>
      <w:bookmarkStart w:id="96" w:name="_Toc181878336"/>
      <w:bookmarkStart w:id="97" w:name="_Toc181878473"/>
      <w:bookmarkStart w:id="98" w:name="_Toc182230222"/>
      <w:bookmarkStart w:id="99" w:name="_Toc182230476"/>
      <w:bookmarkStart w:id="100" w:name="_Toc182230649"/>
      <w:bookmarkStart w:id="101" w:name="_Toc182230734"/>
      <w:bookmarkStart w:id="102" w:name="_Toc182230907"/>
      <w:bookmarkStart w:id="103" w:name="_Toc182296131"/>
      <w:bookmarkStart w:id="104" w:name="_Toc182297514"/>
      <w:bookmarkStart w:id="105" w:name="_Toc182297972"/>
      <w:bookmarkStart w:id="106" w:name="_Toc182298124"/>
      <w:bookmarkStart w:id="107" w:name="_Toc182298343"/>
      <w:bookmarkStart w:id="108" w:name="_Toc182298495"/>
      <w:bookmarkStart w:id="109" w:name="_Toc184115220"/>
      <w:bookmarkStart w:id="110" w:name="_Toc184115387"/>
      <w:bookmarkStart w:id="111" w:name="_Toc184115601"/>
      <w:bookmarkStart w:id="112" w:name="_Toc184115918"/>
      <w:bookmarkStart w:id="113" w:name="_Toc184116106"/>
      <w:bookmarkStart w:id="114" w:name="_Toc184116461"/>
      <w:bookmarkStart w:id="115" w:name="_Toc184116658"/>
      <w:bookmarkStart w:id="116" w:name="_Toc184116803"/>
      <w:bookmarkStart w:id="117" w:name="_Toc184117448"/>
      <w:bookmarkStart w:id="118" w:name="_Toc184117506"/>
      <w:bookmarkStart w:id="119" w:name="_Toc184290606"/>
      <w:bookmarkStart w:id="120" w:name="_Toc184290722"/>
      <w:bookmarkStart w:id="121" w:name="_Toc184745113"/>
      <w:bookmarkStart w:id="122" w:name="_Toc184745651"/>
      <w:bookmarkStart w:id="123" w:name="_Toc184745730"/>
      <w:bookmarkStart w:id="124" w:name="_Toc184748548"/>
      <w:bookmarkStart w:id="125" w:name="_Toc184748691"/>
      <w:bookmarkStart w:id="126" w:name="_Toc184766780"/>
      <w:bookmarkStart w:id="127" w:name="_Toc184769850"/>
      <w:bookmarkStart w:id="128" w:name="_Toc184828486"/>
      <w:bookmarkStart w:id="129" w:name="_Toc184828618"/>
      <w:bookmarkStart w:id="130" w:name="_Toc184828702"/>
      <w:bookmarkStart w:id="131" w:name="_Toc188447768"/>
      <w:bookmarkStart w:id="132" w:name="_Toc188447919"/>
      <w:bookmarkStart w:id="133" w:name="_Toc188865335"/>
      <w:bookmarkStart w:id="134" w:name="_Toc188865414"/>
      <w:bookmarkStart w:id="135" w:name="_Toc188865471"/>
      <w:bookmarkStart w:id="136" w:name="_Toc188865550"/>
      <w:bookmarkStart w:id="137" w:name="_Toc188865607"/>
      <w:bookmarkStart w:id="138" w:name="_Toc188865686"/>
      <w:bookmarkStart w:id="139" w:name="_Toc188865743"/>
      <w:bookmarkStart w:id="140" w:name="_Toc188865822"/>
      <w:bookmarkStart w:id="141" w:name="_Toc188865879"/>
      <w:bookmarkStart w:id="142" w:name="_Toc188868968"/>
      <w:bookmarkStart w:id="143" w:name="_Toc188869246"/>
      <w:bookmarkStart w:id="144" w:name="_Toc188869419"/>
      <w:bookmarkStart w:id="145" w:name="_Toc188870513"/>
      <w:bookmarkStart w:id="146" w:name="_Toc188870686"/>
      <w:bookmarkStart w:id="147" w:name="_Toc188870910"/>
      <w:bookmarkStart w:id="148" w:name="_Toc188871445"/>
      <w:bookmarkStart w:id="149" w:name="_Toc188872193"/>
      <w:bookmarkStart w:id="150" w:name="_Toc188880057"/>
      <w:bookmarkStart w:id="151" w:name="_Toc188880740"/>
      <w:bookmarkStart w:id="152" w:name="_Toc188881106"/>
      <w:bookmarkStart w:id="153" w:name="_Toc188881185"/>
      <w:bookmarkStart w:id="154" w:name="_Toc188881891"/>
      <w:bookmarkStart w:id="155" w:name="_Toc188882263"/>
      <w:bookmarkStart w:id="156" w:name="_Toc188882358"/>
      <w:bookmarkStart w:id="157" w:name="_Toc188882742"/>
      <w:bookmarkStart w:id="158" w:name="_Toc188886781"/>
      <w:bookmarkStart w:id="159" w:name="_Toc188952913"/>
      <w:bookmarkStart w:id="160" w:name="_Toc191558870"/>
      <w:bookmarkStart w:id="161" w:name="_Toc191560782"/>
      <w:bookmarkStart w:id="162" w:name="_Toc191561328"/>
      <w:bookmarkStart w:id="163" w:name="_Toc191561933"/>
      <w:bookmarkStart w:id="164" w:name="_Toc191562788"/>
      <w:bookmarkStart w:id="165" w:name="_Toc191563014"/>
      <w:bookmarkStart w:id="166" w:name="_Toc191906350"/>
      <w:bookmarkStart w:id="167" w:name="_Toc191907398"/>
      <w:bookmarkStart w:id="168" w:name="_Toc191914061"/>
      <w:bookmarkStart w:id="169" w:name="_Toc191914221"/>
      <w:bookmarkStart w:id="170" w:name="_Toc191914520"/>
      <w:bookmarkStart w:id="171" w:name="_Toc191914955"/>
      <w:bookmarkStart w:id="172" w:name="_Toc191915474"/>
      <w:bookmarkStart w:id="173" w:name="_Toc191915694"/>
      <w:bookmarkStart w:id="174" w:name="_Toc191916633"/>
      <w:bookmarkStart w:id="175" w:name="_Toc191977953"/>
      <w:bookmarkStart w:id="176" w:name="_Toc191978517"/>
      <w:bookmarkStart w:id="177" w:name="_Toc191979115"/>
      <w:bookmarkStart w:id="178" w:name="_Toc191980109"/>
      <w:bookmarkStart w:id="179" w:name="_Toc191980373"/>
      <w:bookmarkStart w:id="180" w:name="_Toc191981127"/>
      <w:bookmarkStart w:id="181" w:name="_Toc191982766"/>
      <w:bookmarkStart w:id="182" w:name="_Toc191983253"/>
      <w:bookmarkStart w:id="183" w:name="_Toc191983951"/>
      <w:bookmarkStart w:id="184" w:name="_Toc191989745"/>
      <w:bookmarkStart w:id="185" w:name="_Toc191997767"/>
      <w:bookmarkStart w:id="186" w:name="_Toc191998447"/>
      <w:bookmarkStart w:id="187" w:name="_Toc192001751"/>
      <w:bookmarkStart w:id="188" w:name="_Toc192001981"/>
      <w:bookmarkStart w:id="189" w:name="_Toc192002145"/>
      <w:bookmarkStart w:id="190" w:name="_Toc192002367"/>
      <w:bookmarkStart w:id="191" w:name="_Toc192002591"/>
      <w:bookmarkStart w:id="192" w:name="_Toc192002742"/>
      <w:bookmarkStart w:id="193" w:name="_Toc192003126"/>
      <w:bookmarkStart w:id="194" w:name="_Toc192003585"/>
      <w:bookmarkStart w:id="195" w:name="_Toc192006999"/>
      <w:bookmarkStart w:id="196" w:name="_Toc192007184"/>
      <w:bookmarkStart w:id="197" w:name="_Toc192007344"/>
      <w:bookmarkStart w:id="198" w:name="_Toc192007635"/>
      <w:bookmarkStart w:id="199" w:name="_Toc192008363"/>
      <w:bookmarkStart w:id="200" w:name="_Toc192011596"/>
      <w:bookmarkStart w:id="201" w:name="_Toc192011660"/>
      <w:bookmarkStart w:id="202" w:name="_Toc192011796"/>
      <w:bookmarkStart w:id="203" w:name="_Toc192012348"/>
      <w:bookmarkStart w:id="204" w:name="_Toc192012831"/>
      <w:bookmarkStart w:id="205" w:name="_Toc192013239"/>
      <w:bookmarkStart w:id="206" w:name="_Toc192019177"/>
      <w:bookmarkStart w:id="207" w:name="_Toc192019678"/>
      <w:bookmarkStart w:id="208" w:name="_Toc192062187"/>
      <w:bookmarkStart w:id="209" w:name="_Toc192064333"/>
      <w:bookmarkStart w:id="210" w:name="_Toc192064724"/>
      <w:bookmarkStart w:id="211" w:name="_Toc192066879"/>
      <w:bookmarkStart w:id="212" w:name="_Toc192067187"/>
      <w:bookmarkStart w:id="213" w:name="_Toc192068493"/>
      <w:bookmarkStart w:id="214" w:name="_Toc192071166"/>
      <w:bookmarkStart w:id="215" w:name="_Toc192071600"/>
      <w:bookmarkStart w:id="216" w:name="_Toc192071941"/>
      <w:bookmarkStart w:id="217" w:name="_Toc192072076"/>
      <w:bookmarkStart w:id="218" w:name="_Toc192072514"/>
      <w:bookmarkStart w:id="219" w:name="_Toc192072786"/>
      <w:bookmarkStart w:id="220" w:name="_Toc192075931"/>
      <w:bookmarkStart w:id="221" w:name="_Toc192076186"/>
      <w:bookmarkStart w:id="222" w:name="_Toc192076826"/>
      <w:bookmarkStart w:id="223" w:name="_Toc192076946"/>
      <w:bookmarkStart w:id="224" w:name="_Toc192251655"/>
      <w:bookmarkStart w:id="225" w:name="_Toc192251718"/>
      <w:bookmarkStart w:id="226" w:name="_Toc192251776"/>
      <w:bookmarkStart w:id="227" w:name="_Toc192251834"/>
      <w:bookmarkStart w:id="228" w:name="_Toc192251897"/>
      <w:bookmarkStart w:id="229" w:name="_Toc192252032"/>
      <w:bookmarkStart w:id="230" w:name="_Toc192252167"/>
      <w:bookmarkStart w:id="231" w:name="_Toc192262978"/>
      <w:bookmarkStart w:id="232" w:name="_Toc192263180"/>
      <w:bookmarkStart w:id="233" w:name="_Toc192263243"/>
      <w:bookmarkStart w:id="234" w:name="_Toc192263306"/>
      <w:bookmarkStart w:id="235" w:name="_Toc192263441"/>
      <w:bookmarkStart w:id="236" w:name="_Toc192263576"/>
      <w:bookmarkStart w:id="237" w:name="_Toc192263711"/>
      <w:bookmarkStart w:id="238" w:name="_Toc192263978"/>
      <w:bookmarkStart w:id="239" w:name="_Toc192264535"/>
      <w:bookmarkStart w:id="240" w:name="_Toc192264825"/>
      <w:bookmarkStart w:id="241" w:name="_Toc192264966"/>
      <w:bookmarkStart w:id="242" w:name="_Toc192265218"/>
      <w:bookmarkStart w:id="243" w:name="_Toc192265413"/>
      <w:bookmarkStart w:id="244" w:name="_Toc192272050"/>
      <w:bookmarkStart w:id="245" w:name="_Toc192272272"/>
      <w:bookmarkStart w:id="246" w:name="_Toc192272521"/>
      <w:bookmarkStart w:id="247" w:name="_Toc192273484"/>
      <w:bookmarkStart w:id="248" w:name="_Toc192274384"/>
      <w:bookmarkStart w:id="249" w:name="_Toc192274878"/>
      <w:bookmarkStart w:id="250" w:name="_Toc192275013"/>
      <w:bookmarkStart w:id="251" w:name="_Toc192275473"/>
      <w:bookmarkStart w:id="252" w:name="_Toc192327571"/>
      <w:bookmarkStart w:id="253" w:name="_Toc192327629"/>
      <w:bookmarkStart w:id="254" w:name="_Toc192328338"/>
      <w:bookmarkStart w:id="255" w:name="_Toc192328488"/>
      <w:bookmarkStart w:id="256" w:name="_Toc192328748"/>
      <w:bookmarkStart w:id="257" w:name="_Toc192328811"/>
      <w:bookmarkStart w:id="258" w:name="_Toc192329102"/>
      <w:bookmarkStart w:id="259" w:name="_Toc193198804"/>
      <w:bookmarkEnd w:id="0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</w:p>
    <w:p w14:paraId="26B5F6FB" w14:textId="77777777" w:rsidR="009208B4" w:rsidRPr="002E7AF2" w:rsidRDefault="009208B4" w:rsidP="009208B4">
      <w:pPr>
        <w:spacing w:line="260" w:lineRule="atLeast"/>
        <w:rPr>
          <w:rFonts w:cs="V&amp;W Syntax (Adobe)"/>
          <w:color w:val="000000"/>
          <w:szCs w:val="18"/>
        </w:rPr>
      </w:pPr>
      <w:bookmarkStart w:id="260" w:name="bwBijlageA_NO_tekst1"/>
      <w:bookmarkEnd w:id="1"/>
      <w:bookmarkEnd w:id="2"/>
      <w:bookmarkEnd w:id="3"/>
      <w:bookmarkEnd w:id="4"/>
      <w:r w:rsidRPr="002E7AF2">
        <w:rPr>
          <w:rFonts w:cs="V&amp;W Syntax (Adobe)"/>
          <w:color w:val="000000"/>
          <w:szCs w:val="18"/>
        </w:rPr>
        <w:t>Ter zake van</w:t>
      </w:r>
      <w:bookmarkStart w:id="261" w:name="bwAP_NO_GG0_uit3"/>
      <w:r w:rsidRPr="002E7AF2">
        <w:rPr>
          <w:rFonts w:cs="V&amp;W Syntax (Adobe)"/>
          <w:color w:val="000000"/>
          <w:szCs w:val="18"/>
        </w:rPr>
        <w:t xml:space="preserve"> de selectie voor</w:t>
      </w:r>
      <w:bookmarkEnd w:id="261"/>
      <w:r w:rsidRPr="002E7AF2">
        <w:rPr>
          <w:rFonts w:cs="V&amp;W Syntax (Adobe)"/>
          <w:color w:val="000000"/>
          <w:szCs w:val="18"/>
        </w:rPr>
        <w:t xml:space="preserve"> de aanbesteding volgens de niet-openbare procedure, zoals omschreven in hoofdstuk 3 van het ARW 2016, van de opdracht met zaaknummer </w:t>
      </w:r>
      <w:r w:rsidRPr="008E4565">
        <w:rPr>
          <w:color w:val="000000"/>
        </w:rPr>
        <w:t>31210461</w:t>
      </w:r>
      <w:r w:rsidRPr="002E7AF2">
        <w:rPr>
          <w:color w:val="000000"/>
        </w:rPr>
        <w:t xml:space="preserve"> voor </w:t>
      </w:r>
      <w:r>
        <w:rPr>
          <w:color w:val="000000"/>
        </w:rPr>
        <w:t>de Communicatietaken en begeleiding VNSC-gremia (zowel inhoudelijk als proces)</w:t>
      </w:r>
      <w:r w:rsidRPr="002E7AF2">
        <w:rPr>
          <w:rFonts w:cs="V&amp;W Syntax (Adobe)"/>
          <w:color w:val="000000"/>
          <w:szCs w:val="18"/>
        </w:rPr>
        <w:t>.</w:t>
      </w:r>
    </w:p>
    <w:p w14:paraId="2DD0B82D" w14:textId="77777777" w:rsidR="009208B4" w:rsidRPr="002E7AF2" w:rsidRDefault="009208B4" w:rsidP="009208B4">
      <w:pPr>
        <w:spacing w:line="260" w:lineRule="atLeast"/>
        <w:rPr>
          <w:rFonts w:cs="V&amp;W Syntax (Adobe)"/>
          <w:color w:val="000000"/>
          <w:szCs w:val="18"/>
        </w:rPr>
      </w:pPr>
    </w:p>
    <w:p w14:paraId="3B366AA5" w14:textId="77777777" w:rsidR="009208B4" w:rsidRPr="002E7AF2" w:rsidRDefault="009208B4" w:rsidP="009208B4">
      <w:pPr>
        <w:spacing w:line="260" w:lineRule="atLeast"/>
        <w:rPr>
          <w:rFonts w:cs="Verdana"/>
          <w:color w:val="000000"/>
          <w:szCs w:val="18"/>
          <w:highlight w:val="green"/>
        </w:rPr>
      </w:pPr>
    </w:p>
    <w:p w14:paraId="31A5FCAE" w14:textId="77777777" w:rsidR="009208B4" w:rsidRPr="00F97254" w:rsidRDefault="009208B4" w:rsidP="009208B4">
      <w:pPr>
        <w:numPr>
          <w:ilvl w:val="0"/>
          <w:numId w:val="35"/>
        </w:numPr>
        <w:ind w:left="0" w:hanging="284"/>
        <w:rPr>
          <w:rFonts w:cs="Verdana"/>
          <w:color w:val="000000"/>
          <w:szCs w:val="18"/>
        </w:rPr>
      </w:pPr>
      <w:bookmarkStart w:id="262" w:name="bwBijlageA_NO_nr1"/>
      <w:bookmarkEnd w:id="260"/>
      <w:r w:rsidRPr="00F97254">
        <w:rPr>
          <w:rFonts w:cs="Verdana"/>
          <w:b/>
          <w:bCs/>
          <w:color w:val="000000"/>
          <w:szCs w:val="18"/>
        </w:rPr>
        <w:t xml:space="preserve">Gegevens aanbesteder: </w:t>
      </w:r>
      <w:bookmarkStart w:id="263" w:name="bwAP_NO_HT_aan6"/>
      <w:r w:rsidRPr="00F97254">
        <w:rPr>
          <w:rStyle w:val="Verborgentekst"/>
        </w:rPr>
        <w:t>(in te vullen door de aanbesteder)</w:t>
      </w:r>
      <w:bookmarkEnd w:id="263"/>
      <w:r w:rsidRPr="00F97254">
        <w:rPr>
          <w:rStyle w:val="Verborgentekst"/>
          <w:i w:val="0"/>
          <w:iCs/>
          <w:vanish w:val="0"/>
          <w:color w:val="000000"/>
        </w:rPr>
        <w:t xml:space="preserve"> </w:t>
      </w:r>
      <w:r w:rsidRPr="00F97254">
        <w:rPr>
          <w:rFonts w:cs="Verdana"/>
          <w:b/>
          <w:bCs/>
          <w:color w:val="000000"/>
          <w:szCs w:val="18"/>
        </w:rPr>
        <w:br/>
      </w:r>
      <w:bookmarkStart w:id="264" w:name="bwBijlageA_NO_tekst2"/>
      <w:r w:rsidRPr="00F97254">
        <w:rPr>
          <w:color w:val="000000"/>
        </w:rPr>
        <w:t>Rijkswaterstaat Zee &amp; Delta in deze de VNSC</w:t>
      </w:r>
    </w:p>
    <w:p w14:paraId="47DB76A7" w14:textId="77777777" w:rsidR="009208B4" w:rsidRPr="00F97254" w:rsidRDefault="009208B4" w:rsidP="009208B4">
      <w:pPr>
        <w:pStyle w:val="broodtekst0"/>
        <w:tabs>
          <w:tab w:val="clear" w:pos="227"/>
          <w:tab w:val="clear" w:pos="454"/>
          <w:tab w:val="clear" w:pos="680"/>
          <w:tab w:val="left" w:pos="1800"/>
        </w:tabs>
        <w:spacing w:line="260" w:lineRule="atLeast"/>
        <w:rPr>
          <w:rFonts w:cs="Verdana"/>
          <w:color w:val="000000"/>
        </w:rPr>
      </w:pPr>
      <w:r w:rsidRPr="00F97254">
        <w:rPr>
          <w:rFonts w:cs="Verdana"/>
          <w:color w:val="000000"/>
        </w:rPr>
        <w:t>Adres:</w:t>
      </w:r>
      <w:r w:rsidRPr="00F97254">
        <w:rPr>
          <w:rFonts w:cs="Verdana"/>
          <w:color w:val="000000"/>
        </w:rPr>
        <w:tab/>
      </w:r>
      <w:r w:rsidRPr="00F97254">
        <w:rPr>
          <w:rFonts w:cs="Verdana"/>
          <w:color w:val="000000"/>
        </w:rPr>
        <w:tab/>
      </w:r>
      <w:r w:rsidRPr="00F97254">
        <w:rPr>
          <w:rStyle w:val="referentiegegevens"/>
          <w:color w:val="000000"/>
        </w:rPr>
        <w:t>Zuid-Oostsingel 24a</w:t>
      </w:r>
    </w:p>
    <w:p w14:paraId="4963BD88" w14:textId="77777777" w:rsidR="009208B4" w:rsidRPr="002E7AF2" w:rsidRDefault="009208B4" w:rsidP="009208B4">
      <w:pPr>
        <w:pStyle w:val="broodtekst0"/>
        <w:tabs>
          <w:tab w:val="clear" w:pos="227"/>
          <w:tab w:val="clear" w:pos="454"/>
          <w:tab w:val="clear" w:pos="68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/>
        </w:rPr>
      </w:pPr>
      <w:r w:rsidRPr="00F97254">
        <w:rPr>
          <w:rFonts w:cs="Verdana"/>
          <w:color w:val="000000"/>
        </w:rPr>
        <w:tab/>
      </w:r>
      <w:r w:rsidRPr="00F97254">
        <w:rPr>
          <w:rFonts w:cs="Verdana"/>
          <w:color w:val="000000"/>
        </w:rPr>
        <w:tab/>
      </w:r>
      <w:r w:rsidRPr="00F97254">
        <w:rPr>
          <w:rStyle w:val="referentiegegevens"/>
          <w:color w:val="000000"/>
        </w:rPr>
        <w:t>4611 AP Bergen op Zoom</w:t>
      </w:r>
    </w:p>
    <w:p w14:paraId="126AF495" w14:textId="77777777" w:rsidR="009208B4" w:rsidRPr="002E7AF2" w:rsidRDefault="009208B4" w:rsidP="009208B4">
      <w:pPr>
        <w:pStyle w:val="broodtekst0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Style w:val="Verborgentekst"/>
        </w:rPr>
      </w:pPr>
      <w:bookmarkStart w:id="265" w:name="bwAP_NO_HT_aan7"/>
      <w:r w:rsidRPr="002E7AF2">
        <w:rPr>
          <w:rStyle w:val="Verborgentekst"/>
        </w:rPr>
        <w:t>Neem de gegevens over uit de aankondiging</w:t>
      </w:r>
    </w:p>
    <w:bookmarkEnd w:id="265"/>
    <w:p w14:paraId="2C35BA5E" w14:textId="77777777" w:rsidR="009208B4" w:rsidRPr="002E7AF2" w:rsidRDefault="009208B4" w:rsidP="009208B4">
      <w:pPr>
        <w:pStyle w:val="broodtekst0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spacing w:line="260" w:lineRule="atLeast"/>
        <w:rPr>
          <w:rFonts w:cs="Verdana"/>
          <w:color w:val="000000"/>
          <w:sz w:val="16"/>
          <w:szCs w:val="16"/>
        </w:rPr>
      </w:pPr>
    </w:p>
    <w:p w14:paraId="243B7181" w14:textId="77777777" w:rsidR="009208B4" w:rsidRPr="004A4508" w:rsidRDefault="009208B4" w:rsidP="009208B4">
      <w:pPr>
        <w:tabs>
          <w:tab w:val="left" w:pos="1620"/>
          <w:tab w:val="left" w:pos="1800"/>
        </w:tabs>
        <w:spacing w:line="260" w:lineRule="atLeast"/>
        <w:rPr>
          <w:color w:val="000000"/>
        </w:rPr>
      </w:pPr>
      <w:r w:rsidRPr="004A4508">
        <w:rPr>
          <w:rFonts w:cs="Verdana"/>
          <w:color w:val="000000"/>
          <w:szCs w:val="18"/>
        </w:rPr>
        <w:t>Contactpersoon:</w:t>
      </w:r>
      <w:r w:rsidRPr="004A4508">
        <w:rPr>
          <w:rFonts w:cs="Verdana"/>
          <w:color w:val="000000"/>
          <w:szCs w:val="18"/>
        </w:rPr>
        <w:tab/>
      </w:r>
      <w:r w:rsidRPr="004A4508">
        <w:rPr>
          <w:rFonts w:cs="Verdana"/>
          <w:color w:val="000000"/>
          <w:szCs w:val="18"/>
        </w:rPr>
        <w:tab/>
      </w:r>
      <w:r w:rsidRPr="004A4508">
        <w:rPr>
          <w:rFonts w:cs="Verdana"/>
          <w:color w:val="000000"/>
          <w:szCs w:val="18"/>
        </w:rPr>
        <w:tab/>
      </w:r>
      <w:r w:rsidRPr="004A4508">
        <w:rPr>
          <w:color w:val="000000"/>
        </w:rPr>
        <w:t>Erik Steensma</w:t>
      </w:r>
    </w:p>
    <w:bookmarkEnd w:id="262"/>
    <w:p w14:paraId="147A1DD0" w14:textId="77777777" w:rsidR="00435D18" w:rsidRPr="004A4508" w:rsidRDefault="00435D18" w:rsidP="00435D18">
      <w:pPr>
        <w:tabs>
          <w:tab w:val="left" w:pos="1620"/>
          <w:tab w:val="left" w:pos="1800"/>
        </w:tabs>
        <w:spacing w:line="260" w:lineRule="atLeast"/>
        <w:rPr>
          <w:rFonts w:cs="Verdana"/>
          <w:color w:val="000000"/>
          <w:szCs w:val="18"/>
        </w:rPr>
      </w:pPr>
      <w:r w:rsidRPr="004A4508">
        <w:rPr>
          <w:color w:val="000000"/>
        </w:rPr>
        <w:t>Telefoonnummer:</w:t>
      </w:r>
      <w:r w:rsidRPr="004A4508">
        <w:rPr>
          <w:color w:val="000000"/>
        </w:rPr>
        <w:tab/>
      </w:r>
      <w:r w:rsidRPr="004A4508">
        <w:rPr>
          <w:color w:val="000000"/>
        </w:rPr>
        <w:tab/>
        <w:t xml:space="preserve"> +31 (0)</w:t>
      </w:r>
      <w:r w:rsidRPr="00DA415B">
        <w:rPr>
          <w:color w:val="000000"/>
        </w:rPr>
        <w:t>887 972 111</w:t>
      </w:r>
    </w:p>
    <w:p w14:paraId="2BD6712E" w14:textId="77777777" w:rsidR="00435D18" w:rsidRDefault="00435D18" w:rsidP="00435D18">
      <w:pPr>
        <w:tabs>
          <w:tab w:val="left" w:pos="1620"/>
          <w:tab w:val="left" w:pos="1800"/>
        </w:tabs>
        <w:spacing w:line="260" w:lineRule="atLeast"/>
        <w:rPr>
          <w:rFonts w:cs="Verdana"/>
          <w:color w:val="000000"/>
          <w:szCs w:val="18"/>
        </w:rPr>
      </w:pPr>
      <w:r w:rsidRPr="004A4508">
        <w:rPr>
          <w:rFonts w:cs="Verdana"/>
          <w:color w:val="000000"/>
          <w:szCs w:val="18"/>
        </w:rPr>
        <w:t>E-mail:</w:t>
      </w:r>
      <w:r w:rsidRPr="004A4508">
        <w:rPr>
          <w:rFonts w:cs="Verdana"/>
          <w:color w:val="000000"/>
          <w:szCs w:val="18"/>
        </w:rPr>
        <w:tab/>
      </w:r>
      <w:r w:rsidRPr="004A4508">
        <w:rPr>
          <w:rFonts w:cs="Verdana"/>
          <w:color w:val="000000"/>
          <w:szCs w:val="18"/>
        </w:rPr>
        <w:tab/>
      </w:r>
      <w:hyperlink r:id="rId11" w:history="1">
        <w:r w:rsidRPr="0091316E">
          <w:rPr>
            <w:rStyle w:val="Hyperlink"/>
            <w:rFonts w:cs="Verdana"/>
            <w:szCs w:val="18"/>
          </w:rPr>
          <w:t>aanbestedingsteam-gww@rws.nl</w:t>
        </w:r>
      </w:hyperlink>
    </w:p>
    <w:p w14:paraId="32D680EF" w14:textId="77777777" w:rsidR="009208B4" w:rsidRPr="006C19A1" w:rsidRDefault="009208B4" w:rsidP="009208B4">
      <w:pPr>
        <w:spacing w:line="260" w:lineRule="atLeast"/>
        <w:rPr>
          <w:rFonts w:cs="Verdana"/>
          <w:color w:val="000000"/>
          <w:szCs w:val="18"/>
        </w:rPr>
      </w:pPr>
    </w:p>
    <w:p w14:paraId="6A1D2411" w14:textId="77777777" w:rsidR="009208B4" w:rsidRPr="002E7AF2" w:rsidRDefault="009208B4" w:rsidP="009208B4">
      <w:pPr>
        <w:pStyle w:val="Lijstalinea"/>
        <w:numPr>
          <w:ilvl w:val="0"/>
          <w:numId w:val="35"/>
        </w:numPr>
        <w:spacing w:line="240" w:lineRule="atLeast"/>
        <w:ind w:left="0" w:hanging="284"/>
        <w:contextualSpacing/>
        <w:rPr>
          <w:color w:val="000000"/>
        </w:rPr>
      </w:pPr>
      <w:bookmarkStart w:id="266" w:name="bwBijlageA_NO_nr2"/>
      <w:bookmarkEnd w:id="264"/>
      <w:r w:rsidRPr="002E7AF2">
        <w:rPr>
          <w:b/>
          <w:color w:val="000000"/>
        </w:rPr>
        <w:t>Gegevens gegadigde:</w:t>
      </w:r>
      <w:r w:rsidRPr="002E7AF2">
        <w:rPr>
          <w:color w:val="000000"/>
        </w:rPr>
        <w:t xml:space="preserve"> (in te vullen door de gegadigde, niet zijnde een combinatie)</w:t>
      </w:r>
      <w:r w:rsidRPr="002E7AF2">
        <w:rPr>
          <w:color w:val="000000"/>
        </w:rPr>
        <w:br/>
      </w:r>
    </w:p>
    <w:tbl>
      <w:tblPr>
        <w:tblW w:w="932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5919"/>
      </w:tblGrid>
      <w:tr w:rsidR="009208B4" w:rsidRPr="002E7AF2" w14:paraId="31F64F27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98CF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bookmarkStart w:id="267" w:name="bwBijlageA_NO_tekst3"/>
            <w:bookmarkEnd w:id="266"/>
            <w:r w:rsidRPr="002E7AF2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27F8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0018FF5A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0F6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9662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6E6BE08B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D9B0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Vestigingsplaats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2569" w14:textId="77777777" w:rsidR="009208B4" w:rsidRPr="002E7AF2" w:rsidRDefault="009208B4" w:rsidP="00E652C2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9208B4" w:rsidRPr="002E7AF2" w14:paraId="5988665F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2590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2E5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0D043EFE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3C07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B981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52724AD6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416E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0AC7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2C5B8958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C5B8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CC61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209142C6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238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C298" w14:textId="77777777" w:rsidR="009208B4" w:rsidRPr="002E7AF2" w:rsidRDefault="009208B4" w:rsidP="00E652C2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9208B4" w:rsidRPr="002E7AF2" w14:paraId="19C7F041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5BA6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F893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5C21F17A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A0B7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61AD" w14:textId="77777777" w:rsidR="009208B4" w:rsidRPr="002E7AF2" w:rsidRDefault="009208B4" w:rsidP="00E652C2">
            <w:pPr>
              <w:tabs>
                <w:tab w:val="right" w:pos="6394"/>
              </w:tabs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  <w:r w:rsidRPr="002E7AF2">
              <w:rPr>
                <w:color w:val="000000"/>
              </w:rPr>
              <w:tab/>
            </w:r>
            <w:r w:rsidRPr="002E7AF2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9208B4" w:rsidRPr="002E7AF2" w14:paraId="5E58ACC4" w14:textId="77777777" w:rsidTr="009208B4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80A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5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DEA1" w14:textId="77777777" w:rsidR="009208B4" w:rsidRPr="002E7AF2" w:rsidRDefault="009208B4" w:rsidP="00E652C2">
            <w:pPr>
              <w:tabs>
                <w:tab w:val="right" w:pos="6394"/>
              </w:tabs>
              <w:spacing w:line="260" w:lineRule="atLeast"/>
              <w:rPr>
                <w:color w:val="000000"/>
              </w:rPr>
            </w:pPr>
            <w:r w:rsidRPr="002E7AF2">
              <w:rPr>
                <w:color w:val="000000"/>
              </w:rPr>
              <w:tab/>
            </w:r>
            <w:r w:rsidRPr="002E7AF2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0AE8B2B9" w14:textId="77777777" w:rsidR="009208B4" w:rsidRPr="002E7AF2" w:rsidRDefault="009208B4" w:rsidP="009208B4">
      <w:pPr>
        <w:spacing w:line="260" w:lineRule="atLeast"/>
        <w:ind w:left="1418"/>
        <w:rPr>
          <w:rFonts w:cs="Verdana"/>
          <w:color w:val="000000"/>
          <w:szCs w:val="18"/>
        </w:rPr>
      </w:pPr>
    </w:p>
    <w:p w14:paraId="1C1D1CAE" w14:textId="77777777" w:rsidR="009208B4" w:rsidRPr="002E7AF2" w:rsidRDefault="009208B4" w:rsidP="009208B4">
      <w:pPr>
        <w:pStyle w:val="Lijstalinea"/>
        <w:numPr>
          <w:ilvl w:val="0"/>
          <w:numId w:val="35"/>
        </w:numPr>
        <w:spacing w:line="240" w:lineRule="atLeast"/>
        <w:ind w:left="0" w:hanging="284"/>
        <w:contextualSpacing/>
        <w:rPr>
          <w:b/>
          <w:color w:val="000000"/>
        </w:rPr>
      </w:pPr>
      <w:bookmarkStart w:id="268" w:name="bwBijlageA_NO_nr3"/>
      <w:bookmarkEnd w:id="267"/>
      <w:r w:rsidRPr="002E7AF2">
        <w:rPr>
          <w:b/>
          <w:color w:val="000000"/>
        </w:rPr>
        <w:t>Gegevens samenwerkingsverband van ondernemers (combinatie):</w:t>
      </w:r>
    </w:p>
    <w:p w14:paraId="23E1FEE7" w14:textId="77777777" w:rsidR="009208B4" w:rsidRPr="002E7AF2" w:rsidRDefault="009208B4" w:rsidP="009208B4">
      <w:pPr>
        <w:rPr>
          <w:color w:val="000000"/>
        </w:rPr>
      </w:pPr>
      <w:r w:rsidRPr="002E7AF2">
        <w:rPr>
          <w:color w:val="000000"/>
        </w:rPr>
        <w:t>(in te vullen in geval van een aanmelding als samenwerkingsverband van ondernemers)</w:t>
      </w:r>
    </w:p>
    <w:p w14:paraId="2FFCA688" w14:textId="77777777" w:rsidR="009208B4" w:rsidRPr="002E7AF2" w:rsidRDefault="009208B4" w:rsidP="009208B4">
      <w:pPr>
        <w:rPr>
          <w:color w:val="000000"/>
        </w:rPr>
      </w:pPr>
    </w:p>
    <w:tbl>
      <w:tblPr>
        <w:tblW w:w="912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5717"/>
      </w:tblGrid>
      <w:tr w:rsidR="009208B4" w:rsidRPr="002E7AF2" w14:paraId="3AD96188" w14:textId="77777777" w:rsidTr="009208B4">
        <w:tc>
          <w:tcPr>
            <w:tcW w:w="3403" w:type="dxa"/>
          </w:tcPr>
          <w:p w14:paraId="0A8D753E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bookmarkStart w:id="269" w:name="bwBijlageA_NO_tekst4"/>
            <w:bookmarkEnd w:id="268"/>
            <w:r w:rsidRPr="002E7AF2">
              <w:rPr>
                <w:rFonts w:cs="Verdana"/>
                <w:color w:val="000000"/>
                <w:szCs w:val="18"/>
              </w:rPr>
              <w:t>Naam Combinatie</w:t>
            </w:r>
          </w:p>
        </w:tc>
        <w:tc>
          <w:tcPr>
            <w:tcW w:w="5717" w:type="dxa"/>
          </w:tcPr>
          <w:p w14:paraId="6FD78A16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34E55417" w14:textId="77777777" w:rsidTr="009208B4">
        <w:tc>
          <w:tcPr>
            <w:tcW w:w="3403" w:type="dxa"/>
          </w:tcPr>
          <w:p w14:paraId="407F7BD8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Rechtsvorm (indien van toepassing)</w:t>
            </w:r>
          </w:p>
        </w:tc>
        <w:tc>
          <w:tcPr>
            <w:tcW w:w="5717" w:type="dxa"/>
          </w:tcPr>
          <w:p w14:paraId="75BED459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4DE44E04" w14:textId="77777777" w:rsidTr="009208B4">
        <w:tc>
          <w:tcPr>
            <w:tcW w:w="3403" w:type="dxa"/>
          </w:tcPr>
          <w:p w14:paraId="5CD7D6A3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 xml:space="preserve">Naam onderneming 1 </w:t>
            </w:r>
          </w:p>
          <w:p w14:paraId="5F5214B6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(Penvoerder)</w:t>
            </w:r>
          </w:p>
        </w:tc>
        <w:tc>
          <w:tcPr>
            <w:tcW w:w="5717" w:type="dxa"/>
          </w:tcPr>
          <w:p w14:paraId="6AF180BA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4D8E5E31" w14:textId="77777777" w:rsidTr="009208B4">
        <w:tc>
          <w:tcPr>
            <w:tcW w:w="3403" w:type="dxa"/>
          </w:tcPr>
          <w:p w14:paraId="4A91BF67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Vestigingsplaats onderneming 1</w:t>
            </w:r>
          </w:p>
        </w:tc>
        <w:tc>
          <w:tcPr>
            <w:tcW w:w="5717" w:type="dxa"/>
          </w:tcPr>
          <w:p w14:paraId="5468A4FD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7D65E3C9" w14:textId="77777777" w:rsidTr="009208B4">
        <w:tc>
          <w:tcPr>
            <w:tcW w:w="3403" w:type="dxa"/>
          </w:tcPr>
          <w:p w14:paraId="69C0674C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 xml:space="preserve">Naam onderneming 2 </w:t>
            </w:r>
          </w:p>
        </w:tc>
        <w:tc>
          <w:tcPr>
            <w:tcW w:w="5717" w:type="dxa"/>
          </w:tcPr>
          <w:p w14:paraId="1547C539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55C10726" w14:textId="77777777" w:rsidTr="009208B4">
        <w:tc>
          <w:tcPr>
            <w:tcW w:w="3403" w:type="dxa"/>
          </w:tcPr>
          <w:p w14:paraId="48E08C2E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Vestigingsplaats onderneming 2</w:t>
            </w:r>
          </w:p>
        </w:tc>
        <w:tc>
          <w:tcPr>
            <w:tcW w:w="5717" w:type="dxa"/>
          </w:tcPr>
          <w:p w14:paraId="696EABC8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7870B5AD" w14:textId="77777777" w:rsidTr="009208B4">
        <w:tc>
          <w:tcPr>
            <w:tcW w:w="3403" w:type="dxa"/>
          </w:tcPr>
          <w:p w14:paraId="693C216E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 xml:space="preserve">Naam onderneming 3 </w:t>
            </w:r>
          </w:p>
        </w:tc>
        <w:tc>
          <w:tcPr>
            <w:tcW w:w="5717" w:type="dxa"/>
          </w:tcPr>
          <w:p w14:paraId="42DB76FE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9208B4" w:rsidRPr="002E7AF2" w14:paraId="6D49BA49" w14:textId="77777777" w:rsidTr="009208B4">
        <w:trPr>
          <w:trHeight w:val="70"/>
        </w:trPr>
        <w:tc>
          <w:tcPr>
            <w:tcW w:w="3403" w:type="dxa"/>
          </w:tcPr>
          <w:p w14:paraId="16F6B206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Vestigingsplaats onderneming 3</w:t>
            </w:r>
          </w:p>
        </w:tc>
        <w:tc>
          <w:tcPr>
            <w:tcW w:w="5717" w:type="dxa"/>
          </w:tcPr>
          <w:p w14:paraId="1118538B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14:paraId="407C649A" w14:textId="77777777" w:rsidR="009208B4" w:rsidRPr="002E7AF2" w:rsidRDefault="009208B4" w:rsidP="009208B4">
      <w:pPr>
        <w:spacing w:line="260" w:lineRule="atLeast"/>
        <w:rPr>
          <w:rFonts w:cs="Verdana"/>
          <w:color w:val="000000"/>
          <w:szCs w:val="18"/>
        </w:rPr>
      </w:pPr>
    </w:p>
    <w:p w14:paraId="7F2C38F0" w14:textId="77777777" w:rsidR="009208B4" w:rsidRPr="002E7AF2" w:rsidRDefault="009208B4" w:rsidP="009208B4">
      <w:pPr>
        <w:spacing w:line="260" w:lineRule="atLeast"/>
        <w:rPr>
          <w:rFonts w:cs="Verdana"/>
          <w:color w:val="000000"/>
          <w:szCs w:val="18"/>
        </w:rPr>
      </w:pPr>
      <w:r w:rsidRPr="002E7AF2">
        <w:rPr>
          <w:rFonts w:cs="Verdana"/>
          <w:color w:val="000000"/>
          <w:szCs w:val="18"/>
        </w:rPr>
        <w:t>Vul de tabel aan indien nodig.</w:t>
      </w:r>
    </w:p>
    <w:p w14:paraId="5E915CF3" w14:textId="77777777" w:rsidR="009208B4" w:rsidRPr="002E7AF2" w:rsidRDefault="009208B4" w:rsidP="009208B4">
      <w:pPr>
        <w:spacing w:line="260" w:lineRule="atLeast"/>
        <w:rPr>
          <w:rFonts w:cs="Verdana"/>
          <w:color w:val="000000"/>
          <w:szCs w:val="18"/>
        </w:rPr>
      </w:pPr>
    </w:p>
    <w:p w14:paraId="09A7C998" w14:textId="77777777" w:rsidR="009208B4" w:rsidRPr="002E7AF2" w:rsidRDefault="009208B4" w:rsidP="009208B4">
      <w:pPr>
        <w:pStyle w:val="Lijstalinea"/>
        <w:numPr>
          <w:ilvl w:val="0"/>
          <w:numId w:val="35"/>
        </w:numPr>
        <w:suppressAutoHyphens/>
        <w:spacing w:line="260" w:lineRule="exact"/>
        <w:ind w:left="0" w:hanging="284"/>
        <w:contextualSpacing/>
        <w:rPr>
          <w:rFonts w:cs="Verdana"/>
          <w:b/>
          <w:color w:val="000000"/>
        </w:rPr>
      </w:pPr>
      <w:r w:rsidRPr="002E7AF2">
        <w:rPr>
          <w:b/>
          <w:color w:val="000000"/>
        </w:rPr>
        <w:t>Gegevens van elk van de ondernemers (gegadigden) in het samenwerkingsverband</w:t>
      </w:r>
      <w:r w:rsidRPr="002E7AF2">
        <w:rPr>
          <w:rFonts w:cs="Verdana"/>
          <w:b/>
          <w:bCs/>
          <w:color w:val="000000"/>
        </w:rPr>
        <w:t>:</w:t>
      </w:r>
    </w:p>
    <w:p w14:paraId="04ED949A" w14:textId="77777777" w:rsidR="009208B4" w:rsidRPr="002E7AF2" w:rsidRDefault="009208B4" w:rsidP="009208B4">
      <w:pPr>
        <w:spacing w:line="260" w:lineRule="atLeast"/>
        <w:rPr>
          <w:rFonts w:cs="Verdana"/>
          <w:color w:val="000000"/>
          <w:szCs w:val="18"/>
        </w:rPr>
      </w:pPr>
    </w:p>
    <w:p w14:paraId="296A9D41" w14:textId="77777777" w:rsidR="009208B4" w:rsidRPr="002E7AF2" w:rsidRDefault="009208B4" w:rsidP="009208B4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2E7AF2">
        <w:rPr>
          <w:rFonts w:cs="Verdana"/>
          <w:b/>
          <w:bCs/>
          <w:color w:val="000000"/>
          <w:szCs w:val="18"/>
        </w:rPr>
        <w:lastRenderedPageBreak/>
        <w:t>Onderneming 1 / PENVOERDER</w:t>
      </w:r>
    </w:p>
    <w:p w14:paraId="7A1FA120" w14:textId="77777777" w:rsidR="009208B4" w:rsidRPr="002E7AF2" w:rsidRDefault="009208B4" w:rsidP="009208B4">
      <w:pPr>
        <w:spacing w:line="260" w:lineRule="atLeast"/>
        <w:ind w:left="1418"/>
        <w:rPr>
          <w:rFonts w:cs="Verdana"/>
          <w:color w:val="000000"/>
          <w:szCs w:val="18"/>
        </w:rPr>
      </w:pPr>
    </w:p>
    <w:tbl>
      <w:tblPr>
        <w:tblW w:w="955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581"/>
      </w:tblGrid>
      <w:tr w:rsidR="009208B4" w:rsidRPr="002E7AF2" w14:paraId="3B73AF90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32A6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E50A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4E74601D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F5C3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1A80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4566F055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A8A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1074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156DF4AF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BD94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A24B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011D2AC4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A475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EFE6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73C38645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5D5F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9E1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0CC615EB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F6E2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12A5" w14:textId="77777777" w:rsidR="009208B4" w:rsidRPr="002E7AF2" w:rsidRDefault="009208B4" w:rsidP="00E652C2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9208B4" w:rsidRPr="002E7AF2" w14:paraId="6EDB2B37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80E9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Ingeschreven in het Handelsregister van de Kamer van Koophandel te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864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40C9604D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C13B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F623" w14:textId="77777777" w:rsidR="009208B4" w:rsidRPr="002E7AF2" w:rsidRDefault="009208B4" w:rsidP="00E652C2">
            <w:pPr>
              <w:tabs>
                <w:tab w:val="right" w:pos="6394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  <w:szCs w:val="18"/>
              </w:rPr>
              <w:tab/>
            </w:r>
            <w:r w:rsidRPr="002E7AF2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9208B4" w:rsidRPr="002E7AF2" w14:paraId="0DAEE874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3DAC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B5D8" w14:textId="77777777" w:rsidR="009208B4" w:rsidRPr="002E7AF2" w:rsidRDefault="009208B4" w:rsidP="00E652C2">
            <w:pPr>
              <w:tabs>
                <w:tab w:val="right" w:pos="6394"/>
              </w:tabs>
              <w:spacing w:line="260" w:lineRule="atLeast"/>
              <w:rPr>
                <w:color w:val="000000"/>
                <w:szCs w:val="18"/>
              </w:rPr>
            </w:pPr>
            <w:r w:rsidRPr="002E7AF2">
              <w:rPr>
                <w:color w:val="000000"/>
                <w:szCs w:val="18"/>
              </w:rPr>
              <w:tab/>
            </w:r>
            <w:r w:rsidRPr="002E7AF2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0A185A79" w14:textId="77777777" w:rsidR="009208B4" w:rsidRPr="002E7AF2" w:rsidRDefault="009208B4" w:rsidP="009208B4">
      <w:pPr>
        <w:spacing w:line="260" w:lineRule="atLeast"/>
        <w:ind w:left="1418"/>
        <w:rPr>
          <w:rFonts w:cs="Verdana"/>
          <w:color w:val="000000"/>
          <w:szCs w:val="18"/>
        </w:rPr>
      </w:pPr>
    </w:p>
    <w:p w14:paraId="63538D80" w14:textId="77777777" w:rsidR="009208B4" w:rsidRPr="002E7AF2" w:rsidRDefault="009208B4" w:rsidP="009208B4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2E7AF2">
        <w:rPr>
          <w:rFonts w:cs="Verdana"/>
          <w:b/>
          <w:bCs/>
          <w:color w:val="000000"/>
          <w:szCs w:val="18"/>
        </w:rPr>
        <w:t>Onderneming 2</w:t>
      </w:r>
    </w:p>
    <w:p w14:paraId="17685486" w14:textId="77777777" w:rsidR="009208B4" w:rsidRPr="002E7AF2" w:rsidRDefault="009208B4" w:rsidP="009208B4">
      <w:pPr>
        <w:spacing w:line="260" w:lineRule="atLeast"/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979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6817"/>
      </w:tblGrid>
      <w:tr w:rsidR="009208B4" w:rsidRPr="002E7AF2" w14:paraId="7947AE34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572C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F931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050E2128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0630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3EAB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70C90902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B8E7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2054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1AABF195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9167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0A0A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75615232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B3B3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BA4F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1E1DB28C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B3EC7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2073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34A65F60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655F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D669" w14:textId="77777777" w:rsidR="009208B4" w:rsidRPr="002E7AF2" w:rsidRDefault="009208B4" w:rsidP="00E652C2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9208B4" w:rsidRPr="002E7AF2" w14:paraId="4D0D5E6B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A88F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691E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7DD86388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365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8F9" w14:textId="77777777" w:rsidR="009208B4" w:rsidRPr="002E7AF2" w:rsidRDefault="009208B4" w:rsidP="00E652C2">
            <w:pPr>
              <w:tabs>
                <w:tab w:val="right" w:pos="6351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  <w:szCs w:val="18"/>
              </w:rPr>
              <w:tab/>
            </w:r>
            <w:r w:rsidRPr="002E7AF2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9208B4" w:rsidRPr="002E7AF2" w14:paraId="1F9FFF16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58C1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EA29" w14:textId="77777777" w:rsidR="009208B4" w:rsidRPr="002E7AF2" w:rsidRDefault="009208B4" w:rsidP="00E652C2">
            <w:pPr>
              <w:tabs>
                <w:tab w:val="right" w:pos="6351"/>
              </w:tabs>
              <w:spacing w:line="260" w:lineRule="atLeast"/>
              <w:rPr>
                <w:color w:val="000000"/>
                <w:szCs w:val="18"/>
              </w:rPr>
            </w:pPr>
            <w:r w:rsidRPr="002E7AF2">
              <w:rPr>
                <w:color w:val="000000"/>
                <w:szCs w:val="18"/>
              </w:rPr>
              <w:tab/>
            </w:r>
            <w:r w:rsidRPr="002E7AF2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5809C0D0" w14:textId="77777777" w:rsidR="009208B4" w:rsidRPr="002E7AF2" w:rsidRDefault="009208B4" w:rsidP="009208B4">
      <w:pPr>
        <w:spacing w:line="260" w:lineRule="atLeast"/>
        <w:rPr>
          <w:rFonts w:cs="Verdana"/>
          <w:b/>
          <w:bCs/>
          <w:color w:val="000000"/>
          <w:szCs w:val="18"/>
        </w:rPr>
      </w:pPr>
      <w:r w:rsidRPr="002E7AF2">
        <w:rPr>
          <w:rFonts w:cs="Verdana"/>
          <w:color w:val="000000"/>
          <w:szCs w:val="18"/>
        </w:rPr>
        <w:br/>
      </w:r>
      <w:r w:rsidRPr="002E7AF2">
        <w:rPr>
          <w:rFonts w:cs="Verdana"/>
          <w:b/>
          <w:bCs/>
          <w:color w:val="000000"/>
          <w:szCs w:val="18"/>
        </w:rPr>
        <w:t>Onderneming 3</w:t>
      </w:r>
    </w:p>
    <w:p w14:paraId="0936D2E4" w14:textId="77777777" w:rsidR="009208B4" w:rsidRPr="002E7AF2" w:rsidRDefault="009208B4" w:rsidP="009208B4">
      <w:pPr>
        <w:spacing w:line="260" w:lineRule="atLeast"/>
        <w:ind w:left="1418"/>
        <w:rPr>
          <w:rFonts w:cs="Verdana"/>
          <w:b/>
          <w:bCs/>
          <w:color w:val="000000"/>
          <w:szCs w:val="18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5068"/>
      </w:tblGrid>
      <w:tr w:rsidR="009208B4" w:rsidRPr="002E7AF2" w14:paraId="2804F31D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3AD0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Naam (volgens handelsregister)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0A10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3FAA1B1B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5735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Rechtsvorm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6485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614AA59E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BE03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Contactpersoon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65D0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63421631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7C10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Kantooradres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273C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05AD65DC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3721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Postadres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EB52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44D942E2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5DD2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Telefoonnummer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2446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3E6C5EA8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AD72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E-mailadres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5C3FC" w14:textId="77777777" w:rsidR="009208B4" w:rsidRPr="002E7AF2" w:rsidRDefault="009208B4" w:rsidP="00E652C2">
            <w:pPr>
              <w:spacing w:line="260" w:lineRule="atLeast"/>
              <w:rPr>
                <w:rFonts w:cs="Verdana"/>
                <w:b/>
                <w:bCs/>
                <w:i/>
                <w:iCs/>
                <w:color w:val="000000"/>
                <w:szCs w:val="18"/>
              </w:rPr>
            </w:pPr>
          </w:p>
        </w:tc>
      </w:tr>
      <w:tr w:rsidR="009208B4" w:rsidRPr="002E7AF2" w14:paraId="1E5EFEBC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3124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Ingeschreven in het Handelsregister van de Kamer van Koophandel te: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1150" w14:textId="77777777" w:rsidR="009208B4" w:rsidRPr="002E7AF2" w:rsidRDefault="009208B4" w:rsidP="00E652C2">
            <w:pPr>
              <w:spacing w:line="260" w:lineRule="atLeast"/>
              <w:rPr>
                <w:rFonts w:cs="Verdana"/>
                <w:color w:val="000000"/>
                <w:szCs w:val="18"/>
              </w:rPr>
            </w:pPr>
          </w:p>
        </w:tc>
      </w:tr>
      <w:tr w:rsidR="009208B4" w:rsidRPr="002E7AF2" w14:paraId="50E8291F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2F84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KvK-nummer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9DCB" w14:textId="77777777" w:rsidR="009208B4" w:rsidRPr="002E7AF2" w:rsidRDefault="009208B4" w:rsidP="00E652C2">
            <w:pPr>
              <w:tabs>
                <w:tab w:val="right" w:pos="6351"/>
              </w:tabs>
              <w:spacing w:line="260" w:lineRule="atLeast"/>
              <w:rPr>
                <w:rFonts w:cs="Verdana"/>
                <w:color w:val="000000"/>
                <w:szCs w:val="18"/>
              </w:rPr>
            </w:pPr>
            <w:r w:rsidRPr="002E7AF2">
              <w:rPr>
                <w:color w:val="000000"/>
                <w:szCs w:val="18"/>
              </w:rPr>
              <w:tab/>
            </w:r>
            <w:r w:rsidRPr="002E7AF2">
              <w:rPr>
                <w:rFonts w:cs="Verdana"/>
                <w:color w:val="000000"/>
                <w:szCs w:val="18"/>
              </w:rPr>
              <w:t>(8 cijfers)</w:t>
            </w:r>
          </w:p>
        </w:tc>
      </w:tr>
      <w:tr w:rsidR="009208B4" w:rsidRPr="002E7AF2" w14:paraId="44B14F39" w14:textId="77777777" w:rsidTr="009208B4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62D3" w14:textId="77777777" w:rsidR="009208B4" w:rsidRPr="002E7AF2" w:rsidRDefault="009208B4" w:rsidP="00E652C2">
            <w:pPr>
              <w:spacing w:line="260" w:lineRule="atLeast"/>
              <w:ind w:left="160"/>
              <w:rPr>
                <w:rFonts w:cs="Verdana"/>
                <w:color w:val="000000"/>
                <w:szCs w:val="18"/>
              </w:rPr>
            </w:pPr>
            <w:r w:rsidRPr="002E7AF2">
              <w:rPr>
                <w:rFonts w:cs="Verdana"/>
                <w:color w:val="000000"/>
                <w:szCs w:val="18"/>
              </w:rPr>
              <w:t>Vestigingsnummer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2D52" w14:textId="77777777" w:rsidR="009208B4" w:rsidRPr="002E7AF2" w:rsidRDefault="009208B4" w:rsidP="00E652C2">
            <w:pPr>
              <w:tabs>
                <w:tab w:val="right" w:pos="6351"/>
              </w:tabs>
              <w:spacing w:line="260" w:lineRule="atLeast"/>
              <w:rPr>
                <w:color w:val="000000"/>
                <w:szCs w:val="18"/>
              </w:rPr>
            </w:pPr>
            <w:r w:rsidRPr="002E7AF2">
              <w:rPr>
                <w:color w:val="000000"/>
                <w:szCs w:val="18"/>
              </w:rPr>
              <w:tab/>
            </w:r>
            <w:r w:rsidRPr="002E7AF2">
              <w:rPr>
                <w:rFonts w:cs="Verdana"/>
                <w:color w:val="000000"/>
                <w:szCs w:val="18"/>
              </w:rPr>
              <w:t>(12 cijfers)</w:t>
            </w:r>
          </w:p>
        </w:tc>
      </w:tr>
    </w:tbl>
    <w:p w14:paraId="61390C88" w14:textId="77777777" w:rsidR="009208B4" w:rsidRPr="002E7AF2" w:rsidRDefault="009208B4" w:rsidP="009208B4">
      <w:pPr>
        <w:spacing w:line="260" w:lineRule="atLeast"/>
        <w:rPr>
          <w:rFonts w:cs="Verdana"/>
          <w:b/>
          <w:color w:val="000000"/>
          <w:szCs w:val="18"/>
        </w:rPr>
      </w:pPr>
    </w:p>
    <w:p w14:paraId="64A29A8A" w14:textId="77777777" w:rsidR="009208B4" w:rsidRPr="002E7AF2" w:rsidRDefault="009208B4" w:rsidP="009208B4">
      <w:pPr>
        <w:spacing w:line="260" w:lineRule="atLeast"/>
        <w:rPr>
          <w:rFonts w:cs="Verdana"/>
          <w:color w:val="000000"/>
          <w:szCs w:val="18"/>
        </w:rPr>
      </w:pPr>
      <w:r w:rsidRPr="002E7AF2">
        <w:rPr>
          <w:rFonts w:cs="Verdana"/>
          <w:color w:val="000000"/>
          <w:szCs w:val="18"/>
        </w:rPr>
        <w:t>Vul de tabel aan indien nodig.</w:t>
      </w:r>
    </w:p>
    <w:bookmarkEnd w:id="269"/>
    <w:p w14:paraId="2070570A" w14:textId="62A8F288" w:rsidR="003F5EB0" w:rsidRPr="009208B4" w:rsidRDefault="003F5EB0" w:rsidP="009208B4"/>
    <w:sectPr w:rsidR="003F5EB0" w:rsidRPr="009208B4" w:rsidSect="000B3F9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CF91E9" w14:textId="77777777" w:rsidR="007312A8" w:rsidRDefault="007312A8" w:rsidP="0088501B">
      <w:r>
        <w:separator/>
      </w:r>
    </w:p>
  </w:endnote>
  <w:endnote w:type="continuationSeparator" w:id="0">
    <w:p w14:paraId="075276D4" w14:textId="77777777" w:rsidR="007312A8" w:rsidRDefault="007312A8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4BAC0" w14:textId="77777777" w:rsidR="00810BC1" w:rsidRDefault="00810BC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23AB" w14:textId="77777777" w:rsidR="00810BC1" w:rsidRDefault="00810BC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90CF5" w14:textId="77777777" w:rsidR="00810BC1" w:rsidRDefault="00810BC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E0EDC" w14:textId="77777777" w:rsidR="007312A8" w:rsidRDefault="007312A8" w:rsidP="0088501B">
      <w:r>
        <w:separator/>
      </w:r>
    </w:p>
  </w:footnote>
  <w:footnote w:type="continuationSeparator" w:id="0">
    <w:p w14:paraId="5FD9222B" w14:textId="77777777" w:rsidR="007312A8" w:rsidRDefault="007312A8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6313A" w14:textId="77777777" w:rsidR="00810BC1" w:rsidRDefault="00810BC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33D2B" w14:textId="77777777" w:rsidR="00247032" w:rsidRPr="00247032" w:rsidRDefault="00000000" w:rsidP="00247032">
    <w:pPr>
      <w:pStyle w:val="Koptekst"/>
      <w:rPr>
        <w:sz w:val="16"/>
        <w:szCs w:val="16"/>
      </w:rPr>
    </w:pPr>
    <w:r>
      <w:rPr>
        <w:sz w:val="16"/>
        <w:szCs w:val="16"/>
      </w:rPr>
      <w:pict w14:anchorId="5FDBF8AD">
        <v:rect id="_x0000_i1025" style="width:470.3pt;height:.6pt" o:hralign="center" o:hrstd="t" o:hrnoshade="t" o:hr="t" fillcolor="black" stroked="f"/>
      </w:pict>
    </w:r>
  </w:p>
  <w:p w14:paraId="107E8BC4" w14:textId="77777777" w:rsidR="00247032" w:rsidRPr="00247032" w:rsidRDefault="00247032" w:rsidP="00247032">
    <w:pPr>
      <w:pStyle w:val="Koptekst"/>
      <w:rPr>
        <w:sz w:val="16"/>
        <w:szCs w:val="16"/>
      </w:rPr>
    </w:pPr>
    <w:r w:rsidRPr="00247032">
      <w:rPr>
        <w:sz w:val="16"/>
        <w:szCs w:val="16"/>
      </w:rPr>
      <w:t>Behoort bij zaaknummer: 31210461</w:t>
    </w:r>
  </w:p>
  <w:p w14:paraId="61C49C78" w14:textId="77777777" w:rsidR="00247032" w:rsidRPr="00247032" w:rsidRDefault="00000000" w:rsidP="00247032">
    <w:pPr>
      <w:pStyle w:val="Koptekst"/>
      <w:rPr>
        <w:sz w:val="16"/>
        <w:szCs w:val="16"/>
      </w:rPr>
    </w:pPr>
    <w:r>
      <w:rPr>
        <w:sz w:val="16"/>
        <w:szCs w:val="16"/>
      </w:rPr>
      <w:pict w14:anchorId="14DFDB78">
        <v:rect id="_x0000_i1026" style="width:470.3pt;height:.6pt" o:hralign="center" o:hrstd="t" o:hrnoshade="t" o:hr="t" fillcolor="black" stroked="f"/>
      </w:pict>
    </w:r>
  </w:p>
  <w:p w14:paraId="16C05AA8" w14:textId="34BD5E6B" w:rsidR="00E456EE" w:rsidRPr="00247032" w:rsidRDefault="00E456EE" w:rsidP="0024703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C413D" w14:textId="77777777" w:rsidR="00810BC1" w:rsidRDefault="00810BC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02865E6"/>
    <w:multiLevelType w:val="multilevel"/>
    <w:tmpl w:val="3C24AAF6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  <w:lvl w:ilvl="1">
      <w:start w:val="1"/>
      <w:numFmt w:val="decimal"/>
      <w:lvlText w:val="%1.%2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25770466"/>
    <w:multiLevelType w:val="multilevel"/>
    <w:tmpl w:val="BE6A585C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trike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7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6F82458"/>
    <w:multiLevelType w:val="multilevel"/>
    <w:tmpl w:val="6A8E5BD4"/>
    <w:numStyleLink w:val="Stijl2"/>
  </w:abstractNum>
  <w:abstractNum w:abstractNumId="19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1" w15:restartNumberingAfterBreak="0">
    <w:nsid w:val="31CB79D8"/>
    <w:multiLevelType w:val="multilevel"/>
    <w:tmpl w:val="06962652"/>
    <w:numStyleLink w:val="Lijststijl"/>
  </w:abstractNum>
  <w:abstractNum w:abstractNumId="22" w15:restartNumberingAfterBreak="0">
    <w:nsid w:val="31E853D2"/>
    <w:multiLevelType w:val="multilevel"/>
    <w:tmpl w:val="06962652"/>
    <w:numStyleLink w:val="Lijststijl"/>
  </w:abstractNum>
  <w:abstractNum w:abstractNumId="23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6A6389A"/>
    <w:multiLevelType w:val="multilevel"/>
    <w:tmpl w:val="6A8E5BD4"/>
    <w:numStyleLink w:val="Stijl2"/>
  </w:abstractNum>
  <w:abstractNum w:abstractNumId="25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DB631B"/>
    <w:multiLevelType w:val="multilevel"/>
    <w:tmpl w:val="06962652"/>
    <w:numStyleLink w:val="Lijststijl"/>
  </w:abstractNum>
  <w:abstractNum w:abstractNumId="28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30" w15:restartNumberingAfterBreak="0">
    <w:nsid w:val="53BB740A"/>
    <w:multiLevelType w:val="hybridMultilevel"/>
    <w:tmpl w:val="4E323A5C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0413001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sz w:val="20"/>
        <w:szCs w:val="20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5CAF5D0D"/>
    <w:multiLevelType w:val="multilevel"/>
    <w:tmpl w:val="06962652"/>
    <w:numStyleLink w:val="Lijststijl"/>
  </w:abstractNum>
  <w:abstractNum w:abstractNumId="32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050C84"/>
    <w:multiLevelType w:val="multilevel"/>
    <w:tmpl w:val="06962652"/>
    <w:numStyleLink w:val="Lijststijl"/>
  </w:abstractNum>
  <w:num w:numId="1" w16cid:durableId="970743907">
    <w:abstractNumId w:val="9"/>
  </w:num>
  <w:num w:numId="2" w16cid:durableId="828253276">
    <w:abstractNumId w:val="11"/>
  </w:num>
  <w:num w:numId="3" w16cid:durableId="1608930566">
    <w:abstractNumId w:val="31"/>
  </w:num>
  <w:num w:numId="4" w16cid:durableId="1404177646">
    <w:abstractNumId w:val="10"/>
  </w:num>
  <w:num w:numId="5" w16cid:durableId="2017415592">
    <w:abstractNumId w:val="18"/>
  </w:num>
  <w:num w:numId="6" w16cid:durableId="1114523867">
    <w:abstractNumId w:val="21"/>
  </w:num>
  <w:num w:numId="7" w16cid:durableId="958875442">
    <w:abstractNumId w:val="2"/>
  </w:num>
  <w:num w:numId="8" w16cid:durableId="1557280895">
    <w:abstractNumId w:val="1"/>
  </w:num>
  <w:num w:numId="9" w16cid:durableId="1957564123">
    <w:abstractNumId w:val="0"/>
  </w:num>
  <w:num w:numId="10" w16cid:durableId="1165975585">
    <w:abstractNumId w:val="7"/>
  </w:num>
  <w:num w:numId="11" w16cid:durableId="1125923676">
    <w:abstractNumId w:val="5"/>
  </w:num>
  <w:num w:numId="12" w16cid:durableId="1359307066">
    <w:abstractNumId w:val="5"/>
  </w:num>
  <w:num w:numId="13" w16cid:durableId="345209385">
    <w:abstractNumId w:val="32"/>
  </w:num>
  <w:num w:numId="14" w16cid:durableId="1816409636">
    <w:abstractNumId w:val="3"/>
  </w:num>
  <w:num w:numId="15" w16cid:durableId="83308710">
    <w:abstractNumId w:val="19"/>
  </w:num>
  <w:num w:numId="16" w16cid:durableId="2034841050">
    <w:abstractNumId w:val="25"/>
  </w:num>
  <w:num w:numId="17" w16cid:durableId="1262446669">
    <w:abstractNumId w:val="8"/>
  </w:num>
  <w:num w:numId="18" w16cid:durableId="114717317">
    <w:abstractNumId w:val="22"/>
  </w:num>
  <w:num w:numId="19" w16cid:durableId="175005520">
    <w:abstractNumId w:val="33"/>
  </w:num>
  <w:num w:numId="20" w16cid:durableId="835728421">
    <w:abstractNumId w:val="12"/>
  </w:num>
  <w:num w:numId="21" w16cid:durableId="656616510">
    <w:abstractNumId w:val="24"/>
  </w:num>
  <w:num w:numId="22" w16cid:durableId="1926375380">
    <w:abstractNumId w:val="27"/>
  </w:num>
  <w:num w:numId="23" w16cid:durableId="1511870836">
    <w:abstractNumId w:val="20"/>
  </w:num>
  <w:num w:numId="24" w16cid:durableId="1568034534">
    <w:abstractNumId w:val="29"/>
  </w:num>
  <w:num w:numId="25" w16cid:durableId="1725325062">
    <w:abstractNumId w:val="28"/>
  </w:num>
  <w:num w:numId="26" w16cid:durableId="1039161765">
    <w:abstractNumId w:val="6"/>
  </w:num>
  <w:num w:numId="27" w16cid:durableId="1116368429">
    <w:abstractNumId w:val="17"/>
  </w:num>
  <w:num w:numId="28" w16cid:durableId="165554738">
    <w:abstractNumId w:val="23"/>
  </w:num>
  <w:num w:numId="29" w16cid:durableId="35859111">
    <w:abstractNumId w:val="4"/>
  </w:num>
  <w:num w:numId="30" w16cid:durableId="1745371708">
    <w:abstractNumId w:val="13"/>
  </w:num>
  <w:num w:numId="31" w16cid:durableId="1328052102">
    <w:abstractNumId w:val="26"/>
  </w:num>
  <w:num w:numId="32" w16cid:durableId="292370428">
    <w:abstractNumId w:val="16"/>
  </w:num>
  <w:num w:numId="33" w16cid:durableId="2058897262">
    <w:abstractNumId w:val="30"/>
  </w:num>
  <w:num w:numId="34" w16cid:durableId="1487824310">
    <w:abstractNumId w:val="15"/>
  </w:num>
  <w:num w:numId="35" w16cid:durableId="130404649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0C0"/>
    <w:rsid w:val="00043163"/>
    <w:rsid w:val="00056D70"/>
    <w:rsid w:val="000A10A1"/>
    <w:rsid w:val="000A2FA2"/>
    <w:rsid w:val="000B3F94"/>
    <w:rsid w:val="000E1F3B"/>
    <w:rsid w:val="001161E4"/>
    <w:rsid w:val="00173156"/>
    <w:rsid w:val="001D6F03"/>
    <w:rsid w:val="00247032"/>
    <w:rsid w:val="00275791"/>
    <w:rsid w:val="002955E7"/>
    <w:rsid w:val="002A6578"/>
    <w:rsid w:val="002B1092"/>
    <w:rsid w:val="002E0FD2"/>
    <w:rsid w:val="0038549E"/>
    <w:rsid w:val="003C4BF2"/>
    <w:rsid w:val="003D51FB"/>
    <w:rsid w:val="003E3D48"/>
    <w:rsid w:val="003F34E0"/>
    <w:rsid w:val="003F5EB0"/>
    <w:rsid w:val="003F6EDB"/>
    <w:rsid w:val="0040142D"/>
    <w:rsid w:val="0040571B"/>
    <w:rsid w:val="00435D18"/>
    <w:rsid w:val="00450447"/>
    <w:rsid w:val="004B0EA1"/>
    <w:rsid w:val="004D766D"/>
    <w:rsid w:val="00507CA2"/>
    <w:rsid w:val="00570536"/>
    <w:rsid w:val="005A4FBE"/>
    <w:rsid w:val="005D2CF1"/>
    <w:rsid w:val="005E046F"/>
    <w:rsid w:val="006006F5"/>
    <w:rsid w:val="00650A9B"/>
    <w:rsid w:val="006D2E66"/>
    <w:rsid w:val="006F42D7"/>
    <w:rsid w:val="007312A8"/>
    <w:rsid w:val="007435A7"/>
    <w:rsid w:val="00786DBE"/>
    <w:rsid w:val="007F4AEA"/>
    <w:rsid w:val="00810BC1"/>
    <w:rsid w:val="008816E2"/>
    <w:rsid w:val="0088386A"/>
    <w:rsid w:val="0088501B"/>
    <w:rsid w:val="008D2753"/>
    <w:rsid w:val="008E3581"/>
    <w:rsid w:val="00905289"/>
    <w:rsid w:val="00915510"/>
    <w:rsid w:val="009156EA"/>
    <w:rsid w:val="009208B4"/>
    <w:rsid w:val="009C5CF5"/>
    <w:rsid w:val="00A32591"/>
    <w:rsid w:val="00A4056A"/>
    <w:rsid w:val="00A77ABF"/>
    <w:rsid w:val="00A863E9"/>
    <w:rsid w:val="00B022C4"/>
    <w:rsid w:val="00B410C0"/>
    <w:rsid w:val="00B559E9"/>
    <w:rsid w:val="00B72222"/>
    <w:rsid w:val="00B80650"/>
    <w:rsid w:val="00C36FAA"/>
    <w:rsid w:val="00C66D76"/>
    <w:rsid w:val="00C71133"/>
    <w:rsid w:val="00CA55CC"/>
    <w:rsid w:val="00CB3317"/>
    <w:rsid w:val="00D0594E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C30CB"/>
  <w15:chartTrackingRefBased/>
  <w15:docId w15:val="{E213B51A-16A4-4F41-ABE7-934E62856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uiPriority w:val="16"/>
    <w:rsid w:val="000A10A1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410C0"/>
    <w:pPr>
      <w:keepNext/>
      <w:keepLines/>
      <w:spacing w:before="40" w:line="240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18"/>
      <w:lang w:eastAsia="en-US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410C0"/>
    <w:pPr>
      <w:keepNext/>
      <w:keepLines/>
      <w:spacing w:before="40" w:line="240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Cs w:val="18"/>
      <w:lang w:eastAsia="en-US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410C0"/>
    <w:pPr>
      <w:keepNext/>
      <w:keepLines/>
      <w:spacing w:line="240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18"/>
      <w:lang w:eastAsia="en-US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410C0"/>
    <w:pPr>
      <w:keepNext/>
      <w:keepLines/>
      <w:spacing w:line="240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000000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10C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10C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10C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10C0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B410C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B410C0"/>
    <w:pPr>
      <w:numPr>
        <w:ilvl w:val="1"/>
        <w:numId w:val="32"/>
      </w:numPr>
      <w:tabs>
        <w:tab w:val="clear" w:pos="0"/>
      </w:tabs>
      <w:spacing w:before="240"/>
      <w:ind w:left="454" w:hanging="227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B410C0"/>
    <w:pPr>
      <w:numPr>
        <w:ilvl w:val="2"/>
        <w:numId w:val="32"/>
      </w:numPr>
      <w:tabs>
        <w:tab w:val="clear" w:pos="0"/>
      </w:tabs>
      <w:spacing w:before="240"/>
      <w:ind w:left="681" w:hanging="227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B410C0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B410C0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B410C0"/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3F34E0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OpsommingenRWS">
    <w:name w:val="Opsommingen RWS"/>
    <w:basedOn w:val="Standaard"/>
    <w:qFormat/>
    <w:rsid w:val="002955E7"/>
    <w:pPr>
      <w:widowControl w:val="0"/>
      <w:numPr>
        <w:numId w:val="34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paragraph" w:customStyle="1" w:styleId="broodtekst0">
    <w:name w:val="broodtekst"/>
    <w:basedOn w:val="Standaard"/>
    <w:link w:val="broodtekstChar2"/>
    <w:qFormat/>
    <w:rsid w:val="002955E7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  <w:szCs w:val="18"/>
    </w:rPr>
  </w:style>
  <w:style w:type="character" w:customStyle="1" w:styleId="broodtekstChar2">
    <w:name w:val="broodtekst Char2"/>
    <w:basedOn w:val="Standaardalinea-lettertype"/>
    <w:link w:val="broodtekst0"/>
    <w:rsid w:val="002955E7"/>
    <w:rPr>
      <w:rFonts w:ascii="Verdana" w:eastAsia="Times New Roman" w:hAnsi="Verdana" w:cs="Times New Roman"/>
      <w:lang w:eastAsia="nl-NL"/>
    </w:rPr>
  </w:style>
  <w:style w:type="character" w:styleId="Hyperlink">
    <w:name w:val="Hyperlink"/>
    <w:basedOn w:val="Standaardalinea-lettertype"/>
    <w:uiPriority w:val="99"/>
    <w:rsid w:val="009208B4"/>
    <w:rPr>
      <w:rFonts w:cs="Times New Roman"/>
      <w:color w:val="0000FF"/>
      <w:u w:val="single"/>
    </w:rPr>
  </w:style>
  <w:style w:type="character" w:customStyle="1" w:styleId="referentiegegevens">
    <w:name w:val="referentiegegevens"/>
    <w:basedOn w:val="Standaardalinea-lettertype"/>
    <w:uiPriority w:val="99"/>
    <w:semiHidden/>
    <w:rsid w:val="009208B4"/>
    <w:rPr>
      <w:rFonts w:ascii="Verdana" w:hAnsi="Verdana" w:cs="Verdana"/>
      <w:positio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anbestedingsteam-gww@rws.n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252925F83184EAB3B98EF057CA9CD" ma:contentTypeVersion="96" ma:contentTypeDescription="Een nieuw document maken." ma:contentTypeScope="" ma:versionID="a65095c3f33b9a0745e9f8f0155b17e6">
  <xsd:schema xmlns:xsd="http://www.w3.org/2001/XMLSchema" xmlns:xs="http://www.w3.org/2001/XMLSchema" xmlns:p="http://schemas.microsoft.com/office/2006/metadata/properties" xmlns:ns3="4e7f0d92-268e-435e-9852-2e2949322b5e" xmlns:ns4="73074e6f-0fd3-48f5-b108-426895e9ff08" targetNamespace="http://schemas.microsoft.com/office/2006/metadata/properties" ma:root="true" ma:fieldsID="8d9722af3392116aef7da0dd089c506a" ns3:_="" ns4:_="">
    <xsd:import namespace="4e7f0d92-268e-435e-9852-2e2949322b5e"/>
    <xsd:import namespace="73074e6f-0fd3-48f5-b108-426895e9ff08"/>
    <xsd:element name="properties">
      <xsd:complexType>
        <xsd:sequence>
          <xsd:element name="documentManagement">
            <xsd:complexType>
              <xsd:all>
                <xsd:element ref="ns3:Datum" minOccurs="0"/>
                <xsd:element ref="ns3:_dlc_DocId" minOccurs="0"/>
                <xsd:element ref="ns3:_dlc_DocIdUrl" minOccurs="0"/>
                <xsd:element ref="ns3:_dlc_DocIdPersistId" minOccurs="0"/>
                <xsd:element ref="ns4:Kenmerk" minOccurs="0"/>
                <xsd:element ref="ns4:Organisatie" minOccurs="0"/>
                <xsd:element ref="ns4:Statu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auteu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  <xsd:element ref="ns4:Deeltaak" minOccurs="0"/>
                <xsd:element ref="ns4:TypeOplevering" minOccurs="0"/>
                <xsd:element ref="ns3:SharedWithUsers" minOccurs="0"/>
                <xsd:element ref="ns3:SharedWithDetails" minOccurs="0"/>
                <xsd:element ref="ns4:MediaLengthInSeconds" minOccurs="0"/>
                <xsd:element ref="ns4:lcf76f155ced4ddcb4097134ff3c332f" minOccurs="0"/>
                <xsd:element ref="ns3:TaxCatchAll" minOccurs="0"/>
                <xsd:element ref="ns4:Bestelnummer" minOccurs="0"/>
                <xsd:element ref="ns4:MediaServiceObjectDetectorVersion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7f0d92-268e-435e-9852-2e2949322b5e" elementFormDefault="qualified">
    <xsd:import namespace="http://schemas.microsoft.com/office/2006/documentManagement/types"/>
    <xsd:import namespace="http://schemas.microsoft.com/office/infopath/2007/PartnerControls"/>
    <xsd:element name="Datum" ma:index="9" nillable="true" ma:displayName="Datum" ma:format="DateOnly" ma:internalName="Datum" ma:readOnly="false">
      <xsd:simpleType>
        <xsd:restriction base="dms:DateTime"/>
      </xsd:simpleType>
    </xsd:element>
    <xsd:element name="_dlc_DocId" ma:index="10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1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34" nillable="true" ma:displayName="Taxonomy Catch All Column" ma:hidden="true" ma:list="{1bec3de1-21a2-48f8-a3d2-b188ba4103cd}" ma:internalName="TaxCatchAll" ma:showField="CatchAllData" ma:web="4e7f0d92-268e-435e-9852-2e2949322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74e6f-0fd3-48f5-b108-426895e9ff08" elementFormDefault="qualified">
    <xsd:import namespace="http://schemas.microsoft.com/office/2006/documentManagement/types"/>
    <xsd:import namespace="http://schemas.microsoft.com/office/infopath/2007/PartnerControls"/>
    <xsd:element name="Kenmerk" ma:index="13" nillable="true" ma:displayName="Kenmerk" ma:format="Dropdown" ma:internalName="Kenmerk">
      <xsd:simpleType>
        <xsd:restriction base="dms:Text">
          <xsd:maxLength value="255"/>
        </xsd:restriction>
      </xsd:simpleType>
    </xsd:element>
    <xsd:element name="Organisatie" ma:index="14" nillable="true" ma:displayName="Leverancier" ma:format="Dropdown" ma:internalName="Organisatie">
      <xsd:simpleType>
        <xsd:restriction base="dms:Text">
          <xsd:maxLength value="255"/>
        </xsd:restriction>
      </xsd:simpleType>
    </xsd:element>
    <xsd:element name="Status" ma:index="15" nillable="true" ma:displayName="Status" ma:default="Openstaand" ma:format="Dropdown" ma:internalName="Status">
      <xsd:simpleType>
        <xsd:union memberTypes="dms:Text">
          <xsd:simpleType>
            <xsd:restriction base="dms:Choice">
              <xsd:enumeration value="Openstaand"/>
              <xsd:enumeration value="Afgerond"/>
            </xsd:restriction>
          </xsd:simpleType>
        </xsd:un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auteur" ma:index="22" nillable="true" ma:displayName="auteur" ma:internalName="auteur">
      <xsd:simpleType>
        <xsd:restriction base="dms:Text">
          <xsd:maxLength value="255"/>
        </xsd:restriction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Deeltaak" ma:index="27" nillable="true" ma:displayName="Deeltaak" ma:internalName="Deeltaak">
      <xsd:simpleType>
        <xsd:restriction base="dms:Text">
          <xsd:maxLength value="255"/>
        </xsd:restriction>
      </xsd:simpleType>
    </xsd:element>
    <xsd:element name="TypeOplevering" ma:index="28" nillable="true" ma:displayName="TypeOplevering" ma:format="Dropdown" ma:internalName="TypeOplevering">
      <xsd:simpleType>
        <xsd:restriction base="dms:Choice">
          <xsd:enumeration value="Algemeen"/>
          <xsd:enumeration value="Oplevering deeltaak"/>
          <xsd:enumeration value="Tussentijds verslag"/>
        </xsd:restriction>
      </xsd:simpleType>
    </xsd:element>
    <xsd:element name="MediaLengthInSeconds" ma:index="3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3" nillable="true" ma:taxonomy="true" ma:internalName="lcf76f155ced4ddcb4097134ff3c332f" ma:taxonomyFieldName="MediaServiceImageTags" ma:displayName="Afbeeldingtags" ma:readOnly="false" ma:fieldId="{5cf76f15-5ced-4ddc-b409-7134ff3c332f}" ma:taxonomyMulti="true" ma:sspId="5ce6b06e-b801-4358-b315-936ea5c829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Bestelnummer" ma:index="35" nillable="true" ma:displayName="Bestelnummer" ma:format="Dropdown" ma:internalName="Bestelnummer">
      <xsd:simpleType>
        <xsd:restriction base="dms:Text">
          <xsd:maxLength value="255"/>
        </xsd:restriction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3074e6f-0fd3-48f5-b108-426895e9ff08">Openstaand</Status>
    <lcf76f155ced4ddcb4097134ff3c332f xmlns="73074e6f-0fd3-48f5-b108-426895e9ff08">
      <Terms xmlns="http://schemas.microsoft.com/office/infopath/2007/PartnerControls"/>
    </lcf76f155ced4ddcb4097134ff3c332f>
    <Deeltaak xmlns="73074e6f-0fd3-48f5-b108-426895e9ff08" xsi:nil="true"/>
    <auteur xmlns="73074e6f-0fd3-48f5-b108-426895e9ff08" xsi:nil="true"/>
    <Datum xmlns="4e7f0d92-268e-435e-9852-2e2949322b5e" xsi:nil="true"/>
    <Organisatie xmlns="73074e6f-0fd3-48f5-b108-426895e9ff08" xsi:nil="true"/>
    <TypeOplevering xmlns="73074e6f-0fd3-48f5-b108-426895e9ff08" xsi:nil="true"/>
    <TaxCatchAll xmlns="4e7f0d92-268e-435e-9852-2e2949322b5e" xsi:nil="true"/>
    <Bestelnummer xmlns="73074e6f-0fd3-48f5-b108-426895e9ff08" xsi:nil="true"/>
    <Kenmerk xmlns="73074e6f-0fd3-48f5-b108-426895e9ff08" xsi:nil="true"/>
    <_dlc_DocId xmlns="4e7f0d92-268e-435e-9852-2e2949322b5e">VNSC-1097783671-13349</_dlc_DocId>
    <_dlc_DocIdUrl xmlns="4e7f0d92-268e-435e-9852-2e2949322b5e">
      <Url>https://vnsc.sharepoint.com/sites/vnsc-boz/_layouts/15/DocIdRedir.aspx?ID=VNSC-1097783671-13349</Url>
      <Description>VNSC-1097783671-13349</Description>
    </_dlc_DocIdUrl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BF02B8-1254-4EAE-A3C6-51D7BFEB95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7f0d92-268e-435e-9852-2e2949322b5e"/>
    <ds:schemaRef ds:uri="73074e6f-0fd3-48f5-b108-426895e9ff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A83A36-4826-4238-9829-44988E1CD9A1}">
  <ds:schemaRefs>
    <ds:schemaRef ds:uri="http://schemas.microsoft.com/office/2006/metadata/properties"/>
    <ds:schemaRef ds:uri="http://schemas.microsoft.com/office/infopath/2007/PartnerControls"/>
    <ds:schemaRef ds:uri="73074e6f-0fd3-48f5-b108-426895e9ff08"/>
    <ds:schemaRef ds:uri="4e7f0d92-268e-435e-9852-2e2949322b5e"/>
  </ds:schemaRefs>
</ds:datastoreItem>
</file>

<file path=customXml/itemProps3.xml><?xml version="1.0" encoding="utf-8"?>
<ds:datastoreItem xmlns:ds="http://schemas.openxmlformats.org/officeDocument/2006/customXml" ds:itemID="{ABD980B1-2C04-4F2D-8311-EE328F45C6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473123F-E052-4855-8A48-A7D2902D78C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357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Balthazar, Ronald (RWS ZD)</dc:creator>
  <cp:keywords/>
  <dc:description/>
  <cp:lastModifiedBy>Steensma, Erik (RWS PPO)</cp:lastModifiedBy>
  <cp:revision>6</cp:revision>
  <dcterms:created xsi:type="dcterms:W3CDTF">2026-07-03T13:15:00Z</dcterms:created>
  <dcterms:modified xsi:type="dcterms:W3CDTF">2026-07-10T13:11:00Z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0x0101006E3252925F83184EAB3B98EF057CA9CD</vt:lpwstr>
  </property>
  <property fmtid="{D5CDD505-2E9C-101B-9397-08002B2CF9AE}" pid="3" name="_dlc_DocIdItemGuid">
    <vt:lpwstr>c1253b9b-4754-4a8c-b8dd-83ad2f90c5bc</vt:lpwstr>
  </property>
  <property fmtid="{D5CDD505-2E9C-101B-9397-08002B2CF9AE}" pid="4" name="MediaServiceImageTags">
    <vt:lpwstr/>
  </property>
</Properties>
</file>